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8109089" name="019e3b2f-7747-7fbc-8c21-b772bc18b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650178" name="019e3b2f-7747-7fbc-8c21-b772bc18b79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729442" name="019e3b42-aa1f-7153-836d-e69493e7a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460149" name="019e3b42-aa1f-7153-836d-e69493e7a64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7853182" name="019e3b30-130e-7d8f-bfe8-4744117c4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125946" name="019e3b30-130e-7d8f-bfe8-4744117c48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816928" name="019e3ad2-0edd-7197-a5a8-e3e1db614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12680" name="019e3ad2-0edd-7197-a5a8-e3e1db614a7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4968913" name="019e3ad3-7109-7f00-8446-14b595cc39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430516" name="019e3ad3-7109-7f00-8446-14b595cc39d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8392782" name="019e3ad7-d3d0-7dbf-ae61-6f18aaa75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70086" name="019e3ad7-d3d0-7dbf-ae61-6f18aaa7520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Fitnessstudio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2325861" name="019e3b07-2d5e-7c68-88b4-5d6d826fc3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303428" name="019e3b07-2d5e-7c68-88b4-5d6d826fc3c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Saunaraum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4723040" name="019e3b16-db02-728d-9319-23bdfd6ab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289877" name="019e3b16-db02-728d-9319-23bdfd6abe4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784578" name="019e3b18-e1ac-7abe-b18a-af37ea2805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738630" name="019e3b18-e1ac-7abe-b18a-af37ea28056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6000216" name="019e3b30-a688-7bf1-9124-44dc295e3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652241" name="019e3b30-a688-7bf1-9124-44dc295e396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5722016" name="019e3b43-a5f9-7155-9f41-a74f74322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851431" name="019e3b43-a5f9-7155-9f41-a74f743229a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7246" name="019e3b48-b44a-76d9-8ef9-298e45834b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368104" name="019e3b48-b44a-76d9-8ef9-298e45834be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3303478" name="019e3b51-958b-79f5-b30b-7bea70b66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518348" name="019e3b51-958b-79f5-b30b-7bea70b669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Fitnessstudio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1942799" name="019e3b0a-c00d-78c1-96a8-c31a6bd5e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297205" name="019e3b0a-c00d-78c1-96a8-c31a6bd5ee7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8802736" name="019e3b31-131a-7a73-b4c0-35f8cacf2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446370" name="019e3b31-131a-7a73-b4c0-35f8cacf275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6021474" name="019e3b44-3417-738b-90bf-18c9b5f6f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492982" name="019e3b44-3417-738b-90bf-18c9b5f6f42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8795774" name="019e3b49-8746-772b-9cdd-fe97ab9690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108035" name="019e3b49-8746-772b-9cdd-fe97ab96902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5170278" name="019e3b52-55d8-7ecc-ac30-6ee0f3d6c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626124" name="019e3b52-55d8-7ecc-ac30-6ee0f3d6c4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261129" name="019e3b03-ea11-7015-9c40-6cfe3adf4c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194370" name="019e3b03-ea11-7015-9c40-6cfe3adf4c5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210327" name="019e3b10-d074-7abc-8808-6e5bf0bcc1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590736" name="019e3b10-d074-7abc-8808-6e5bf0bcc10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8047936" name="019e3b12-4821-70b0-8d09-b716c5a513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842131" name="019e3b12-4821-70b0-8d09-b716c5a5131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9106671" name="019e3b14-28a8-77dd-ba2a-9fada2edbb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63468" name="019e3b14-28a8-77dd-ba2a-9fada2edbb0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Ekektroheizung </w:t>
            </w:r>
          </w:p>
        </w:tc>
        <w:tc>
          <w:p>
            <w:pPr>
              <w:spacing w:before="0" w:after="0" w:line="240" w:lineRule="auto"/>
            </w:pPr>
            <w:r>
              <w:t>Elektroheizung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5470737" name="019e3b1a-2a47-7295-ac25-8e9c07d9f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438490" name="019e3b1a-2a47-7295-ac25-8e9c07d9f86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Holzheizung </w:t>
            </w:r>
          </w:p>
        </w:tc>
        <w:tc>
          <w:p>
            <w:pPr>
              <w:spacing w:before="0" w:after="0" w:line="240" w:lineRule="auto"/>
            </w:pPr>
            <w:r>
              <w:t>Holzheizung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8868137" name="019e3b1b-e284-7bf1-92d1-35aa00d394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804061" name="019e3b1b-e284-7bf1-92d1-35aa00d3944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3440116" name="019e3b20-9380-73ce-8524-d85fd8566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004430" name="019e3b20-9380-73ce-8524-d85fd8566cb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5685408" name="019e3b34-849e-7b22-a243-e059a2308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718115" name="019e3b34-849e-7b22-a243-e059a230801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1446497" name="019e3b45-7829-75b7-8c3a-f0d3242313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566730" name="019e3b45-7829-75b7-8c3a-f0d3242313c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6614422" name="019e3b52-f2c7-7811-afdb-cb32ad8013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891810" name="019e3b52-f2c7-7811-afdb-cb32ad8013c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000354" name="019e3b53-f9a8-785f-86f6-154fe8167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888752" name="019e3b53-f9a8-785f-86f6-154fe816779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Igelweg 11, 5036 Oberentfelden</w:t>
          </w:r>
        </w:p>
        <w:p>
          <w:pPr>
            <w:spacing w:before="0" w:after="0"/>
          </w:pPr>
          <w:r>
            <w:t>DN 913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